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库存盘点表</w:t>
      </w:r>
    </w:p>
    <w:p>
      <w:r>
        <w:t>记录编号：FM-062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盘点日期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账面数量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实盘数量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差异数量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差异原因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处理意见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